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BA6826" w:rsidP="00BA6826">
      <w:pPr>
        <w:jc w:val="right"/>
        <w:rPr>
          <w:rFonts w:ascii="PT Astra Serif" w:hAnsi="PT Astra Serif"/>
          <w:sz w:val="28"/>
          <w:szCs w:val="28"/>
        </w:rPr>
      </w:pPr>
      <w:r w:rsidRPr="00642077">
        <w:rPr>
          <w:rFonts w:ascii="PT Astra Serif" w:hAnsi="PT Astra Serif"/>
          <w:sz w:val="28"/>
          <w:szCs w:val="28"/>
        </w:rPr>
        <w:t xml:space="preserve">Приложение </w:t>
      </w:r>
      <w:r>
        <w:rPr>
          <w:rFonts w:ascii="PT Astra Serif" w:hAnsi="PT Astra Serif"/>
          <w:sz w:val="28"/>
          <w:szCs w:val="28"/>
        </w:rPr>
        <w:t>1</w:t>
      </w:r>
      <w:r w:rsidR="00FE3CC7">
        <w:rPr>
          <w:rFonts w:ascii="PT Astra Serif" w:hAnsi="PT Astra Serif"/>
          <w:sz w:val="28"/>
          <w:szCs w:val="28"/>
        </w:rPr>
        <w:t>0</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BA6826" w:rsidRPr="00BA6826" w:rsidRDefault="00BA6826" w:rsidP="00BA6826">
      <w:pPr>
        <w:autoSpaceDE w:val="0"/>
        <w:autoSpaceDN w:val="0"/>
        <w:adjustRightInd w:val="0"/>
        <w:spacing w:line="276" w:lineRule="auto"/>
        <w:ind w:firstLine="708"/>
        <w:jc w:val="center"/>
        <w:rPr>
          <w:rFonts w:ascii="PT Astra Serif" w:hAnsi="PT Astra Serif"/>
          <w:b/>
          <w:sz w:val="28"/>
          <w:szCs w:val="28"/>
        </w:rPr>
      </w:pPr>
    </w:p>
    <w:p w:rsidR="00BA6826" w:rsidRPr="00EF13D6" w:rsidRDefault="00BA6826" w:rsidP="00BA6826">
      <w:pPr>
        <w:autoSpaceDE w:val="0"/>
        <w:autoSpaceDN w:val="0"/>
        <w:adjustRightInd w:val="0"/>
        <w:spacing w:line="276" w:lineRule="auto"/>
        <w:ind w:firstLine="708"/>
        <w:jc w:val="both"/>
        <w:rPr>
          <w:rFonts w:ascii="PT Astra Serif" w:eastAsiaTheme="minorHAnsi" w:hAnsi="PT Astra Serif"/>
          <w:sz w:val="28"/>
          <w:szCs w:val="28"/>
          <w:lang w:eastAsia="en-US"/>
        </w:rPr>
      </w:pPr>
    </w:p>
    <w:p w:rsidR="00BA6826" w:rsidRDefault="00BA6826" w:rsidP="00BA6826">
      <w:pPr>
        <w:pStyle w:val="Default"/>
        <w:spacing w:line="276" w:lineRule="auto"/>
        <w:ind w:firstLine="708"/>
        <w:jc w:val="center"/>
        <w:rPr>
          <w:rFonts w:ascii="PT Astra Serif" w:hAnsi="PT Astra Serif"/>
          <w:b/>
          <w:bCs/>
          <w:sz w:val="28"/>
          <w:szCs w:val="28"/>
        </w:rPr>
      </w:pPr>
      <w:r w:rsidRPr="00BA6826">
        <w:rPr>
          <w:rFonts w:ascii="PT Astra Serif" w:hAnsi="PT Astra Serif"/>
          <w:b/>
          <w:bCs/>
          <w:sz w:val="28"/>
          <w:szCs w:val="28"/>
        </w:rPr>
        <w:t xml:space="preserve">КАРТА ТЕРРИТОРИЙ, ПОДВЕРЖЕННЫХ РИСКУ ВОЗНИКНОВЕНИЯ ЧРЕЗВЫЧАЙНЫХ СИТУАЦИЙ </w:t>
      </w:r>
    </w:p>
    <w:p w:rsidR="00BA6826" w:rsidRDefault="00BA6826" w:rsidP="00BA6826">
      <w:pPr>
        <w:pStyle w:val="Default"/>
        <w:spacing w:line="276" w:lineRule="auto"/>
        <w:ind w:firstLine="708"/>
        <w:jc w:val="center"/>
        <w:rPr>
          <w:rFonts w:ascii="PT Astra Serif" w:hAnsi="PT Astra Serif"/>
          <w:b/>
          <w:bCs/>
          <w:sz w:val="28"/>
          <w:szCs w:val="28"/>
        </w:rPr>
      </w:pPr>
      <w:r w:rsidRPr="00BA6826">
        <w:rPr>
          <w:rFonts w:ascii="PT Astra Serif" w:hAnsi="PT Astra Serif"/>
          <w:b/>
          <w:bCs/>
          <w:sz w:val="28"/>
          <w:szCs w:val="28"/>
        </w:rPr>
        <w:t>ПРИРОДНОГО И ТЕХНОГЕННОГО ХАРАКТЕРА</w:t>
      </w:r>
    </w:p>
    <w:p w:rsidR="00FE3CC7" w:rsidRPr="00A11984" w:rsidRDefault="00A11984" w:rsidP="00A11984">
      <w:pPr>
        <w:pStyle w:val="Default"/>
        <w:spacing w:line="276" w:lineRule="auto"/>
        <w:jc w:val="center"/>
        <w:rPr>
          <w:rFonts w:ascii="PT Astra Serif" w:hAnsi="PT Astra Serif"/>
          <w:b/>
          <w:bCs/>
          <w:sz w:val="28"/>
          <w:szCs w:val="28"/>
        </w:rPr>
      </w:pPr>
      <w:r>
        <w:rPr>
          <w:rFonts w:ascii="PT Astra Serif" w:hAnsi="PT Astra Serif"/>
          <w:b/>
          <w:bCs/>
          <w:noProof/>
          <w:sz w:val="28"/>
          <w:szCs w:val="28"/>
        </w:rPr>
        <w:drawing>
          <wp:inline distT="0" distB="0" distL="0" distR="0" wp14:anchorId="406B77ED" wp14:editId="75E4903E">
            <wp:extent cx="5192654" cy="7338350"/>
            <wp:effectExtent l="0" t="0" r="8255" b="0"/>
            <wp:docPr id="35" name="Рисунок 35"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5. Карта территорий, подверженных ЧС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5. Карта территорий, подверженных ЧС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2653" cy="7338349"/>
                    </a:xfrm>
                    <a:prstGeom prst="rect">
                      <a:avLst/>
                    </a:prstGeom>
                    <a:noFill/>
                    <a:ln>
                      <a:noFill/>
                    </a:ln>
                  </pic:spPr>
                </pic:pic>
              </a:graphicData>
            </a:graphic>
          </wp:inline>
        </w:drawing>
      </w:r>
      <w:bookmarkStart w:id="0" w:name="_GoBack"/>
      <w:bookmarkEnd w:id="0"/>
    </w:p>
    <w:sectPr w:rsidR="00FE3CC7" w:rsidRPr="00A11984"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436B"/>
    <w:rsid w:val="0029656D"/>
    <w:rsid w:val="002A63A9"/>
    <w:rsid w:val="002B694E"/>
    <w:rsid w:val="002B6DA8"/>
    <w:rsid w:val="002B7B50"/>
    <w:rsid w:val="002D3519"/>
    <w:rsid w:val="003D5770"/>
    <w:rsid w:val="003E6CCD"/>
    <w:rsid w:val="0041270B"/>
    <w:rsid w:val="00481730"/>
    <w:rsid w:val="00497AA3"/>
    <w:rsid w:val="0050033D"/>
    <w:rsid w:val="0053083C"/>
    <w:rsid w:val="005A1F27"/>
    <w:rsid w:val="005D583E"/>
    <w:rsid w:val="00631F12"/>
    <w:rsid w:val="00642077"/>
    <w:rsid w:val="00665313"/>
    <w:rsid w:val="006A24A5"/>
    <w:rsid w:val="006C32ED"/>
    <w:rsid w:val="007C6CFE"/>
    <w:rsid w:val="00891C3E"/>
    <w:rsid w:val="008A0056"/>
    <w:rsid w:val="008F7F60"/>
    <w:rsid w:val="00A03B43"/>
    <w:rsid w:val="00A11984"/>
    <w:rsid w:val="00AC43B7"/>
    <w:rsid w:val="00B46D28"/>
    <w:rsid w:val="00B70406"/>
    <w:rsid w:val="00BA6826"/>
    <w:rsid w:val="00BB23DC"/>
    <w:rsid w:val="00C04EC8"/>
    <w:rsid w:val="00C23B74"/>
    <w:rsid w:val="00CA1F48"/>
    <w:rsid w:val="00D16758"/>
    <w:rsid w:val="00D40E05"/>
    <w:rsid w:val="00D4470B"/>
    <w:rsid w:val="00D473F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Words>
  <Characters>187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2021-04-19T06:05:00Z</cp:lastPrinted>
  <dcterms:created xsi:type="dcterms:W3CDTF">2021-06-15T14:26:00Z</dcterms:created>
  <dcterms:modified xsi:type="dcterms:W3CDTF">2021-06-15T14:26:00Z</dcterms:modified>
</cp:coreProperties>
</file>